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zementös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1125016" name="c2d51de0-002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473629" name="c2d51de0-0026-11f1-87ed-993008be97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zementös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187831" name="4e45601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237868" name="4e456010-0027-11f1-87ed-993008be97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zementös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2586028" name="777ed85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282850" name="777ed850-003e-11f1-87ed-993008be9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7473616" name="03152d0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191958" name="03152d00-0027-11f1-87ed-993008be9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1823910" name="8546722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328890" name="85467220-0031-11f1-87ed-993008be9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127011" name="9e78e6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734765" name="9e78e6b0-003b-11f1-87ed-993008be97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4786226" name="854a649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746424" name="854a6490-0043-11f1-87ed-993008be97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Garagen</w:t>
            </w:r>
          </w:p>
          <w:p>
            <w:pPr>
              <w:spacing w:before="0" w:after="0" w:line="240" w:lineRule="auto"/>
            </w:pPr>
            <w:r>
              <w:t>Haus 39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5220565" name="d1541cd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184953" name="d1541cd0-0045-11f1-87ed-993008be97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1423312" name="28b5224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560675" name="28b52240-0027-11f1-87ed-993008be97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6116345" name="919a776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499089" name="919a7760-0027-11f1-87ed-993008be97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6419284" name="948a8080-0029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437014" name="948a8080-0029-11f1-87ed-993008be97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5667043" name="10c70c3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221194" name="10c70c30-002b-11f1-87ed-993008be97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5452807" name="bddf558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810104" name="bddf5580-002b-11f1-87ed-993008be97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3936795" name="69b26d4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630970" name="69b26d40-002f-11f1-87ed-993008be97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1750379" name="8102e6f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059284" name="8102e6f0-002f-11f1-87ed-993008be97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0776941" name="9799e9c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783335" name="9799e9c0-0031-11f1-87ed-993008be97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2364188" name="cb41be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554772" name="cb41beb0-003b-11f1-87ed-993008be97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3608861" name="26b24b6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44753" name="26b24b60-003d-11f1-87ed-993008be97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8803538" name="f9cf1b5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904287" name="f9cf1b50-0041-11f1-87ed-993008be97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8159672" name="2446b05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720985" name="2446b050-0042-11f1-87ed-993008be97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54723" name="9c20a53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432780" name="9c20a530-0043-11f1-87ed-993008be97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Fassade, Sockel</w:t>
            </w:r>
          </w:p>
          <w:p>
            <w:pPr>
              <w:spacing w:before="0" w:after="0" w:line="240" w:lineRule="auto"/>
            </w:pPr>
            <w:r>
              <w:t>Haus 37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3615750" name="29cca69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089421" name="29cca690-0044-11f1-87ed-993008be97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Haus 37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9797" name="3b45278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307841" name="3b452780-0044-11f1-87ed-993008be977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Haus 39, Stall zu Wohnung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3685148" name="e86d013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27313" name="e86d0130-0044-11f1-87ed-993008be977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Haus 39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754193" name="798b1ee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431469" name="798b1ee0-0045-11f1-87ed-993008be97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Werkstatt</w:t>
            </w:r>
          </w:p>
          <w:p>
            <w:pPr>
              <w:spacing w:before="0" w:after="0" w:line="240" w:lineRule="auto"/>
            </w:pPr>
            <w:r>
              <w:t>Haus 39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6837774" name="ae02846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504235" name="ae028460-0045-11f1-87ed-993008be977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6899971" name="279b02e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782750" name="279b02e0-002b-11f1-87ed-993008be977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8272961" name="d6bb7b7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218922" name="d6bb7b70-002f-11f1-87ed-993008be977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7621438" name="ba672b7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736895" name="ba672b70-003b-11f1-87ed-993008be977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7250142" name="0cfa2e4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397300" name="0cfa2e40-0042-11f1-87ed-993008be977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7919693" name="a4a9661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956850" name="a4a96610-0043-11f1-87ed-993008be977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5541602" name="f422ec5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533995" name="f422ec50-0027-11f1-87ed-993008be977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4252516" name="24a23c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437958" name="24a23ca0-0028-11f1-87ed-993008be97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1472210" name="ee2e757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184700" name="ee2e7570-0028-11f1-87ed-993008be977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0175332" name="3da0c99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214421" name="3da0c990-002a-11f1-87ed-993008be977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8614540" name="da325a1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55844" name="da325a10-002c-11f1-87ed-993008be977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1825533" name="6f51230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021629" name="6f512300-002e-11f1-87ed-993008be977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9745337" name="8a46afe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351902" name="8a46afe0-002e-11f1-87ed-993008be977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5229166" name="a5d1ed1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823225" name="a5d1ed10-002e-11f1-87ed-993008be977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Gebäude 39 und Garagen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3688543" name="c26a3d6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751821" name="c26a3d60-0042-11f1-87ed-993008be977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Bitumenbahn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8233832" name="82e518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755227" name="82e518a0-0028-11f1-87ed-993008be977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Wohnhaus 37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Fensterbank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5522963" name="aff9edc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067011" name="aff9edc0-0028-11f1-87ed-993008be977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 / OG / UG</w:t>
            </w:r>
          </w:p>
        </w:tc>
        <w:tc>
          <w:p>
            <w:pPr>
              <w:spacing w:before="0" w:after="0" w:line="240" w:lineRule="auto"/>
            </w:pPr>
            <w:r>
              <w:t>Elektrokasten 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1007376" name="16b4a5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601896" name="16b4a540-002a-11f1-87ed-993008be977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Haus 39, Werkstatt</w:t>
            </w:r>
          </w:p>
        </w:tc>
        <w:tc>
          <w:p>
            <w:pPr>
              <w:spacing w:before="0" w:after="0" w:line="240" w:lineRule="auto"/>
            </w:pPr>
            <w:r>
              <w:t>Elektrokasten 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3929163" name="2876e52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74092" name="2876e520-0045-11f1-87ed-993008be977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3551139" name="6e6e12d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758928" name="6e6e12d0-002a-11f1-87ed-993008be977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Heizungsrohre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2399826" name="e4b094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53178" name="e4b09440-002a-11f1-87ed-993008be977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Deckenpanelen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4473909" name="b05b71e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966472" name="b05b71e0-002c-11f1-87ed-993008be977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1046228" name="90be377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99021" name="90be3770-0043-11f1-87ed-993008be977a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7052818" name="64dc423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689030" name="64dc4230-0031-11f1-87ed-993008be97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3676697" name="0f5304a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518942" name="0f5304a0-003d-11f1-87ed-993008be977a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Haus 39 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2922309" name="7e47595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294296" name="7e475950-0043-11f1-87ed-993008be977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Unterstand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9236047" name="36da1f8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608585" name="36da1f80-0034-11f1-87ed-993008be977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Parkplatz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Unterstand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4485175" name="c663e190-003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682978" name="c663e190-0034-11f1-87ed-993008be977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  <w:p>
            <w:pPr>
              <w:spacing w:before="0" w:after="0" w:line="240" w:lineRule="auto"/>
            </w:pPr>
            <w:r>
              <w:t>Balkonbrüstungen und Velounterstand </w:t>
            </w:r>
          </w:p>
        </w:tc>
        <w:tc>
          <w:p>
            <w:pPr>
              <w:spacing w:before="0" w:after="0" w:line="240" w:lineRule="auto"/>
            </w:pPr>
            <w:r>
              <w:t>Unterstand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8716159" name="dfb4ad30-003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929557" name="dfb4ad30-0036-11f1-87ed-993008be977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Zwischenboden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2655854" name="b33be240-003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030706" name="b33be240-003c-11f1-87ed-993008be977a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Schwermetall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4378914" name="13a85f9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376034" name="13a85f90-003e-11f1-87ed-993008be977a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3500407" name="33d4c33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390401" name="33d4c330-003e-11f1-87ed-993008be977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Faserzement 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8123341" name="6e7eb2a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944397" name="6e7eb2a0-0040-11f1-87ed-993008be977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Kaminanschluss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3050335" name="b97956c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668361" name="b97956c0-0040-11f1-87ed-993008be977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Heizungsrohre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7899399" name="359bc03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17282" name="359bc030-0041-11f1-87ed-993008be977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Formteil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0249307" name="8af3efc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511549" name="8af3efc0-0042-11f1-87ed-993008be977a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Haus 39, Werkstatt</w:t>
            </w:r>
          </w:p>
        </w:tc>
        <w:tc>
          <w:p>
            <w:pPr>
              <w:spacing w:before="0" w:after="0" w:line="240" w:lineRule="auto"/>
            </w:pPr>
            <w:r>
              <w:t>Formteil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0476859" name="1aed2a9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776671" name="1aed2a90-0045-11f1-87ed-993008be977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sämtliche Holzbauteile</w:t>
            </w:r>
          </w:p>
          <w:p>
            <w:pPr>
              <w:spacing w:before="0" w:after="0" w:line="240" w:lineRule="auto"/>
            </w:pPr>
            <w:r>
              <w:t>alle Gebäude 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4371591" name="c4218d50-002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206762" name="c4218d50-0021-11f1-87ed-993008be977a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und 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4469321" name="c627d1b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500321" name="c627d1b0-002e-11f1-87ed-993008be977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gesamtes Gebäude 37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1563723" name="469a86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64744" name="469a86a0-0028-11f1-87ed-993008be977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Juchstrasse 37/39, 9548 Matzingen, Switzerland</w:t>
          </w:r>
        </w:p>
        <w:p>
          <w:pPr>
            <w:spacing w:before="0" w:after="0"/>
          </w:pPr>
          <w:r>
            <w:t>622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footer.xml" Type="http://schemas.openxmlformats.org/officeDocument/2006/relationships/footer" Id="rId6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